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9169368" name="01a037ec-fac5-7c81-ba79-8001e9fdb7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819139" name="01a037ec-fac5-7c81-ba79-8001e9fdb78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50274" name="01a037f1-c6db-7ad0-b191-68b8bb36aa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31875" name="01a037f1-c6db-7ad0-b191-68b8bb36aa6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1225698" name="01a03810-bacb-7390-9f75-784519294e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445079" name="01a03810-bacb-7390-9f75-784519294e4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5618882" name="01a0381c-9001-7fa3-99d8-ffb22e2d10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482039" name="01a0381c-9001-7fa3-99d8-ffb22e2d10d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3246736" name="01a03800-a964-7180-913d-eda339f8e0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24774" name="01a03800-a964-7180-913d-eda339f8e00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062976" name="01a03804-8c2a-76a7-a953-59b19da1e4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020311" name="01a03804-8c2a-76a7-a953-59b19da1e4c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5000220" name="01a03806-0f2d-76d3-a432-debaf39e04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785381" name="01a03806-0f2d-76d3-a432-debaf39e047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709522" name="01a03811-4f27-7d33-b1d3-4f1c5eb2fa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751592" name="01a03811-4f27-7d33-b1d3-4f1c5eb2fa3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8971640" name="01a03819-1a6d-76d0-98fc-19cd52c5ce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492914" name="01a03819-1a6d-76d0-98fc-19cd52c5ce6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9583030" name="01a03829-3503-7df2-b950-5d74b44450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306083" name="01a03829-3503-7df2-b950-5d74b444507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505584" name="01a0382a-fa15-7de7-a96c-e837a69913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54791" name="01a0382a-fa15-7de7-a96c-e837a69913d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/ alle 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7852447" name="01a03801-60d7-7819-ae3c-c6b16f9a16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882484" name="01a03801-60d7-7819-ae3c-c6b16f9a163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6760940" name="01a03803-308f-7d55-86bc-f957694518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918329" name="01a03803-308f-7d55-86bc-f9576945188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2477833" name="01a03803-f501-7e06-952e-a8b2da7c6b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975791" name="01a03803-f501-7e06-952e-a8b2da7c6b1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6401809" name="01a0380e-a114-78b9-89c6-0a0fd5463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141328" name="01a0380e-a114-78b9-89c6-0a0fd54633a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8683694" name="01a03806-babb-72d6-a820-ea94623b8f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817616" name="01a03806-babb-72d6-a820-ea94623b8f3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/ WC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9917704" name="01a03808-0f0a-7410-961c-e56889578c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843874" name="01a03808-0f0a-7410-961c-e56889578ca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4265745" name="01a03809-e46b-7c78-9f56-4961044988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995437" name="01a03809-e46b-7c78-9f56-49610449881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2194582" name="01a03813-bbad-7a89-bacd-b337c789a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056462" name="01a03813-bbad-7a89-bacd-b337c789a62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8852919" name="01a03816-302b-7582-92af-f6c71d7d1c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273274" name="01a03816-302b-7582-92af-f6c71d7d1c4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8375786" name="01a03817-719d-778e-9cb7-af8c78f2f6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3522" name="01a03817-719d-778e-9cb7-af8c78f2f69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9279221" name="01a0381a-de9a-75a2-958f-23cc5f2424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070841" name="01a0381a-de9a-75a2-958f-23cc5f24244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269558" name="01a0381e-cfca-7e0c-bbd7-72bb74c4ac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138570" name="01a0381e-cfca-7e0c-bbd7-72bb74c4ac0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Rohreinführung </w:t>
            </w:r>
          </w:p>
        </w:tc>
        <w:tc>
          <w:p>
            <w:pPr>
              <w:spacing w:before="0" w:after="0" w:line="240" w:lineRule="auto"/>
            </w:pPr>
            <w:r>
              <w:t>Rohreinführung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6583141" name="01a0381f-aeb5-7adf-8a6d-46e2cb5a21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718780" name="01a0381f-aeb5-7adf-8a6d-46e2cb5a212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  <w:p>
            <w:pPr>
              <w:spacing w:before="0" w:after="0" w:line="240" w:lineRule="auto"/>
            </w:pPr>
            <w:r>
              <w:t>EG/ UG 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2206709" name="01a03827-055f-7d54-80fd-f3cadb1064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385350" name="01a03827-055f-7d54-80fd-f3cadb1064d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EG/ UG </w:t>
            </w:r>
          </w:p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8895090" name="01a03828-2dc5-7529-bf95-f33192a2dc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703512" name="01a03828-2dc5-7529-bf95-f33192a2dc9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Stosswaldweg 1532, 9062 Lustmühle</w:t>
          </w:r>
        </w:p>
        <w:p>
          <w:pPr>
            <w:spacing w:before="0" w:after="0"/>
          </w:pPr>
          <w:r>
            <w:t>1164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